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Lager </w:t>
            </w:r>
          </w:p>
          <w:p>
            <w:pPr>
              <w:spacing w:before="0" w:after="0" w:line="240" w:lineRule="auto"/>
            </w:pPr>
            <w:r>
              <w:t>UG - 2.OG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0588555" name="2c5efdb0-0ef3-11f0-979d-c3454fa733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6156002" name="2c5efdb0-0ef3-11f0-979d-c3454fa733b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Durchmesser Rohr 300-350mm
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Gössler Mövenstrasse 15, 9015 St. Gallen</w:t>
          </w:r>
        </w:p>
        <w:p>
          <w:pPr>
            <w:spacing w:before="0" w:after="0"/>
          </w:pPr>
          <w:r>
            <w:t>228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